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8918E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Daily Scrum - March 31, 2026</w:t>
      </w:r>
    </w:p>
    <w:p w14:paraId="2724D8D8" w14:textId="77777777" w:rsidR="00CE7D8E" w:rsidRDefault="009C2857">
      <w:r>
        <w:t>Start Time: 10:00 AM</w:t>
      </w:r>
    </w:p>
    <w:p w14:paraId="4B9F8B4B" w14:textId="77777777" w:rsidR="00CE7D8E" w:rsidRDefault="009C2857">
      <w:r>
        <w:t>End Time: 10:30 AM</w:t>
      </w:r>
    </w:p>
    <w:p w14:paraId="42AF9842" w14:textId="77777777" w:rsidR="00CE7D8E" w:rsidRDefault="009C2857">
      <w:r>
        <w:t>Project: SecureGPS Development</w:t>
      </w:r>
    </w:p>
    <w:p w14:paraId="6570F7E9" w14:textId="77777777" w:rsidR="00CE7D8E" w:rsidRDefault="009C2857">
      <w:r>
        <w:t>Attendees: Daniel Bikowicz, Helen Gomez, Nahahme Bar 'Ysrael, Omar Adel Alali, Matthew Clayton</w:t>
      </w:r>
    </w:p>
    <w:p w14:paraId="39E3A0FA" w14:textId="77777777" w:rsidR="00CE7D8E" w:rsidRDefault="00CE7D8E"/>
    <w:p w14:paraId="6CA36FE8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Meeting Summary</w:t>
      </w:r>
    </w:p>
    <w:p w14:paraId="5509165C" w14:textId="77777777" w:rsidR="00CE7D8E" w:rsidRDefault="009C2857">
      <w:r>
        <w:t>The team continued working on assigned user stories and began implementing initial fixes and refinements.</w:t>
      </w:r>
    </w:p>
    <w:p w14:paraId="58ABA3A8" w14:textId="77777777" w:rsidR="00CE7D8E" w:rsidRDefault="00CE7D8E"/>
    <w:p w14:paraId="4BB254DF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Daniel Bikowicz</w:t>
      </w:r>
    </w:p>
    <w:p w14:paraId="136EDDFC" w14:textId="77777777" w:rsidR="00CE7D8E" w:rsidRDefault="009C2857">
      <w:r>
        <w:t>Hours Contributed: 3 hours</w:t>
      </w:r>
    </w:p>
    <w:p w14:paraId="1F46C066" w14:textId="77777777" w:rsidR="00CE7D8E" w:rsidRDefault="009C2857">
      <w:r>
        <w:t>Progress: Implemented initial bug fixes within system integration and improved data handling.</w:t>
      </w:r>
    </w:p>
    <w:p w14:paraId="784FD734" w14:textId="77777777" w:rsidR="00CE7D8E" w:rsidRDefault="009C2857">
      <w:r>
        <w:t>Next Actions: Continue refining performance and load handling.</w:t>
      </w:r>
    </w:p>
    <w:p w14:paraId="29FFD10A" w14:textId="77777777" w:rsidR="00CE7D8E" w:rsidRDefault="009C2857">
      <w:r>
        <w:t>Issues: None.</w:t>
      </w:r>
    </w:p>
    <w:p w14:paraId="56033CBB" w14:textId="77777777" w:rsidR="00CE7D8E" w:rsidRDefault="00CE7D8E"/>
    <w:p w14:paraId="553DB271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Helen Gomez</w:t>
      </w:r>
    </w:p>
    <w:p w14:paraId="3AF37118" w14:textId="77777777" w:rsidR="00CE7D8E" w:rsidRDefault="009C2857">
      <w:r>
        <w:t>Hours Contributed: 3 hours</w:t>
      </w:r>
    </w:p>
    <w:p w14:paraId="2846699B" w14:textId="77777777" w:rsidR="00CE7D8E" w:rsidRDefault="009C2857">
      <w:r>
        <w:t>Progress: Began validating deployment pipeline and confirming system readiness checkpoints.</w:t>
      </w:r>
    </w:p>
    <w:p w14:paraId="304E2884" w14:textId="77777777" w:rsidR="00CE7D8E" w:rsidRDefault="009C2857">
      <w:r>
        <w:t>Next Actions: Continue deployment verification testing.</w:t>
      </w:r>
    </w:p>
    <w:p w14:paraId="41751530" w14:textId="77777777" w:rsidR="00CE7D8E" w:rsidRDefault="009C2857">
      <w:r>
        <w:t>Issues: None.</w:t>
      </w:r>
    </w:p>
    <w:p w14:paraId="43BAA5FC" w14:textId="77777777" w:rsidR="00CE7D8E" w:rsidRDefault="00CE7D8E"/>
    <w:p w14:paraId="6A7E7C53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Nahahme Bar 'Ysrael</w:t>
      </w:r>
    </w:p>
    <w:p w14:paraId="11747CCF" w14:textId="77777777" w:rsidR="00CE7D8E" w:rsidRDefault="009C2857">
      <w:r>
        <w:t>Hours Contributed: 3 hours</w:t>
      </w:r>
    </w:p>
    <w:p w14:paraId="3CE4BFF4" w14:textId="77777777" w:rsidR="00CE7D8E" w:rsidRDefault="009C2857">
      <w:r>
        <w:t>Progress: Implemented UI updates and improved user interface responsiveness.</w:t>
      </w:r>
    </w:p>
    <w:p w14:paraId="2EA4DAAB" w14:textId="77777777" w:rsidR="00CE7D8E" w:rsidRDefault="009C2857">
      <w:r>
        <w:t>Next Actions: Continue frontend refinement and testing.</w:t>
      </w:r>
    </w:p>
    <w:p w14:paraId="0565A299" w14:textId="77777777" w:rsidR="00CE7D8E" w:rsidRDefault="009C2857">
      <w:r>
        <w:t>Issues: None.</w:t>
      </w:r>
    </w:p>
    <w:p w14:paraId="271B7E35" w14:textId="77777777" w:rsidR="00CE7D8E" w:rsidRDefault="00CE7D8E"/>
    <w:p w14:paraId="64C57AB0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Omar Adel Alali</w:t>
      </w:r>
    </w:p>
    <w:p w14:paraId="07009E10" w14:textId="77777777" w:rsidR="00CE7D8E" w:rsidRDefault="009C2857">
      <w:r>
        <w:t>Hours Contributed: 3 hours</w:t>
      </w:r>
    </w:p>
    <w:p w14:paraId="3DBC8369" w14:textId="77777777" w:rsidR="00CE7D8E" w:rsidRDefault="009C2857">
      <w:r>
        <w:t>Progress: Assisted with backend fixes and ensured API stability during integration updates.</w:t>
      </w:r>
    </w:p>
    <w:p w14:paraId="040A2472" w14:textId="77777777" w:rsidR="00CE7D8E" w:rsidRDefault="009C2857">
      <w:r>
        <w:t>Next Actions: Monitor system consistency and support fixes.</w:t>
      </w:r>
    </w:p>
    <w:p w14:paraId="1424DFF7" w14:textId="77777777" w:rsidR="00CE7D8E" w:rsidRDefault="009C2857">
      <w:r>
        <w:t>Issues: None.</w:t>
      </w:r>
    </w:p>
    <w:p w14:paraId="65B0C332" w14:textId="77777777" w:rsidR="00CE7D8E" w:rsidRDefault="00CE7D8E"/>
    <w:p w14:paraId="493D4568" w14:textId="77777777" w:rsidR="00CE7D8E" w:rsidRPr="009C2857" w:rsidRDefault="009C2857">
      <w:pPr>
        <w:rPr>
          <w:b/>
          <w:bCs/>
        </w:rPr>
      </w:pPr>
      <w:r w:rsidRPr="009C2857">
        <w:rPr>
          <w:b/>
          <w:bCs/>
        </w:rPr>
        <w:t>Matthew Clayton</w:t>
      </w:r>
    </w:p>
    <w:p w14:paraId="4E9C845E" w14:textId="77777777" w:rsidR="00CE7D8E" w:rsidRDefault="009C2857">
      <w:r>
        <w:t>Hours Contributed: 3 hours</w:t>
      </w:r>
    </w:p>
    <w:p w14:paraId="658EDEF7" w14:textId="77777777" w:rsidR="00CE7D8E" w:rsidRDefault="009C2857">
      <w:r>
        <w:t>Progress: Began updating documentation and aligning it with new system changes.</w:t>
      </w:r>
    </w:p>
    <w:p w14:paraId="350C9B3F" w14:textId="77777777" w:rsidR="00CE7D8E" w:rsidRDefault="009C2857">
      <w:r>
        <w:t>Next Actions: Continue documentation updates and support testing.</w:t>
      </w:r>
    </w:p>
    <w:p w14:paraId="3FACA0D8" w14:textId="77777777" w:rsidR="00CE7D8E" w:rsidRDefault="009C2857">
      <w:r>
        <w:t>Issues: None.</w:t>
      </w:r>
    </w:p>
    <w:sectPr w:rsidR="00CE7D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6586153">
    <w:abstractNumId w:val="8"/>
  </w:num>
  <w:num w:numId="2" w16cid:durableId="1079908984">
    <w:abstractNumId w:val="6"/>
  </w:num>
  <w:num w:numId="3" w16cid:durableId="1285845685">
    <w:abstractNumId w:val="5"/>
  </w:num>
  <w:num w:numId="4" w16cid:durableId="2117170270">
    <w:abstractNumId w:val="4"/>
  </w:num>
  <w:num w:numId="5" w16cid:durableId="548538947">
    <w:abstractNumId w:val="7"/>
  </w:num>
  <w:num w:numId="6" w16cid:durableId="683676222">
    <w:abstractNumId w:val="3"/>
  </w:num>
  <w:num w:numId="7" w16cid:durableId="659381699">
    <w:abstractNumId w:val="2"/>
  </w:num>
  <w:num w:numId="8" w16cid:durableId="183252213">
    <w:abstractNumId w:val="1"/>
  </w:num>
  <w:num w:numId="9" w16cid:durableId="1746731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2513"/>
    <w:rsid w:val="00326F90"/>
    <w:rsid w:val="009C2857"/>
    <w:rsid w:val="00AA1D8D"/>
    <w:rsid w:val="00B47730"/>
    <w:rsid w:val="00CB0664"/>
    <w:rsid w:val="00CE7D8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07919C"/>
  <w14:defaultImageDpi w14:val="300"/>
  <w15:docId w15:val="{5025F013-87B7-8D43-988E-5D932912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Matthew Clayton</cp:lastModifiedBy>
  <cp:revision>2</cp:revision>
  <dcterms:created xsi:type="dcterms:W3CDTF">2013-12-23T23:15:00Z</dcterms:created>
  <dcterms:modified xsi:type="dcterms:W3CDTF">2026-03-31T02:29:00Z</dcterms:modified>
  <cp:category/>
</cp:coreProperties>
</file>